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70E21" w:rsidRPr="00970E21" w:rsidRDefault="00970E21" w:rsidP="00970E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970E21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970E21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bookmarkStart w:id="0" w:name="_GoBack"/>
      <w:bookmarkEnd w:id="0"/>
    </w:p>
    <w:p w:rsidR="00970E21" w:rsidRDefault="00970E21" w:rsidP="00970E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373CC">
        <w:rPr>
          <w:rFonts w:ascii="Times New Roman" w:hAnsi="Times New Roman"/>
          <w:b/>
          <w:bCs/>
          <w:sz w:val="28"/>
          <w:szCs w:val="28"/>
          <w:lang w:val="uk-UA"/>
        </w:rPr>
        <w:t>Любонько</w:t>
      </w:r>
      <w:proofErr w:type="spellEnd"/>
      <w:r w:rsidR="00F373CC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373CC">
        <w:rPr>
          <w:rFonts w:ascii="Times New Roman" w:hAnsi="Times New Roman"/>
          <w:bCs/>
          <w:sz w:val="28"/>
          <w:szCs w:val="28"/>
          <w:lang w:val="uk-UA"/>
        </w:rPr>
        <w:t>Любонько</w:t>
      </w:r>
      <w:proofErr w:type="spellEnd"/>
      <w:r w:rsidR="00F373CC">
        <w:rPr>
          <w:rFonts w:ascii="Times New Roman" w:hAnsi="Times New Roman"/>
          <w:bCs/>
          <w:sz w:val="28"/>
          <w:szCs w:val="28"/>
          <w:lang w:val="uk-UA"/>
        </w:rPr>
        <w:t xml:space="preserve"> Галини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F373CC">
        <w:rPr>
          <w:rFonts w:ascii="Times New Roman" w:hAnsi="Times New Roman"/>
          <w:bCs/>
          <w:sz w:val="28"/>
          <w:szCs w:val="28"/>
          <w:lang w:val="uk-UA"/>
        </w:rPr>
        <w:t>Любонько Галині Миколаївні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373CC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81DA2" w:rsidRPr="00481DA2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Шкільна,3, </w:t>
      </w:r>
      <w:proofErr w:type="spellStart"/>
      <w:r w:rsidR="00481DA2" w:rsidRPr="00481DA2">
        <w:rPr>
          <w:rFonts w:ascii="Times New Roman" w:hAnsi="Times New Roman"/>
          <w:bCs/>
          <w:sz w:val="28"/>
          <w:szCs w:val="28"/>
          <w:lang w:val="uk-UA"/>
        </w:rPr>
        <w:t>с.Свитинці</w:t>
      </w:r>
      <w:proofErr w:type="spellEnd"/>
      <w:r w:rsidR="00481DA2" w:rsidRPr="00481DA2">
        <w:rPr>
          <w:rFonts w:ascii="Times New Roman" w:hAnsi="Times New Roman"/>
          <w:bCs/>
          <w:sz w:val="28"/>
          <w:szCs w:val="28"/>
          <w:lang w:val="uk-UA"/>
        </w:rPr>
        <w:t xml:space="preserve">  Вінницької області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 – 0,</w:t>
      </w:r>
      <w:r w:rsidR="00F373CC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481DA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481DA2">
        <w:rPr>
          <w:rFonts w:ascii="Times New Roman" w:hAnsi="Times New Roman"/>
          <w:bCs/>
          <w:sz w:val="28"/>
          <w:szCs w:val="28"/>
          <w:lang w:val="uk-UA"/>
        </w:rPr>
        <w:t>вул.Ковалівка</w:t>
      </w:r>
      <w:proofErr w:type="spellEnd"/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C7CD2">
        <w:rPr>
          <w:rFonts w:ascii="Times New Roman" w:hAnsi="Times New Roman"/>
          <w:bCs/>
          <w:sz w:val="28"/>
          <w:szCs w:val="28"/>
          <w:lang w:val="uk-UA"/>
        </w:rPr>
        <w:t>Свитинці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F373CC" w:rsidRPr="00F373CC">
        <w:rPr>
          <w:rFonts w:ascii="Times New Roman" w:hAnsi="Times New Roman"/>
          <w:bCs/>
          <w:sz w:val="28"/>
          <w:szCs w:val="28"/>
          <w:lang w:val="uk-UA"/>
        </w:rPr>
        <w:t xml:space="preserve">Любонько Галині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81DA2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70E21"/>
    <w:rsid w:val="009E4F6B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EC7CD2"/>
    <w:rsid w:val="00F05318"/>
    <w:rsid w:val="00F373CC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84697-0C69-4EAD-9C3B-A7AC19FC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2021-03-16T10:26:00Z</cp:lastPrinted>
  <dcterms:created xsi:type="dcterms:W3CDTF">2021-03-16T10:28:00Z</dcterms:created>
  <dcterms:modified xsi:type="dcterms:W3CDTF">2021-04-10T15:12:00Z</dcterms:modified>
</cp:coreProperties>
</file>